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9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护理234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3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孟娣娟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信息智能护理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夏浩志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戎有和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信息智能护理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夏浩志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戎有和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俞洪霞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戎有和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高海霞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 B12-201  刘月仙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 B12-201  朱元媛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高海霞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孟娣娟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高海霞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 B12-201  刘月仙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 B12-201  朱元媛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高海霞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柏亚妹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信息智能护理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夏浩志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