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9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护理233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3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信息智能护理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夏浩志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戎有和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高海霞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高海霞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信息智能护理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夏浩志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戎有和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高海霞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高海霞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戎有和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俞洪霞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高海霞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孟娣娟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孙景贤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 B12-201  李英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 B12-201  何贵蓉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孟娣娟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孙景贤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 B12-201  李英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 B12-201  何贵蓉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柏亚妹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信息智能护理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夏浩志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