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9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护理学院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护理学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护理232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39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孟娣娟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护理临床综合思维训练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徐清情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护理临床综合思维训练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戎有和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孟娣娟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高海霞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何贵蓉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信息智能护理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夏浩志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高海霞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戎有和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高海霞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何贵蓉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信息智能护理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夏浩志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高海霞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戎有和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柏亚妹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信息智能护理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夏浩志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