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3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夏浩志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戎有和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孟娣娟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夏浩志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戎有和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徐清情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戎有和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孟娣娟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孙景贤/何贵蓉/董玉静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夏浩志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孙景贤/何贵蓉/董玉静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夏浩志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柏亚妹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