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B13-113  丘云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B13-113  朱建胜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计量经济学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B13-113  丘云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B13-113  朱建胜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计量经济学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吕建黎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(3学时)  B5-207  刘鄂湖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