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 B2-301  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 B2-301  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尹少平/肖青青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尹少平/肖青青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