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B13-203  张海波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 B13-201  万慧琪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B13-201  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B13-201  侯继伟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B13-201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B13-201  汤琳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B13-203  张海波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 B13-201  万慧琪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B13-201  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 B13-201  侯继伟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B13-201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B13-201  汤琳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B5-111  侯继伟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B5-111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B5-111  汤琳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