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 B11-306  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 B11-306  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数据挖掘与机器学习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B11-310  肖增敏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B11-310  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B11-310  李正钧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B11-310  徐鹏宇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数据挖掘与机器学习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B11-310  肖增敏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B11-310  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B11-310  李正钧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B11-310  徐鹏宇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