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国际经济与贸易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国贸23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吕建黎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褚永立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国际货物运输与保险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B11-303  祝嫦娥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吕建黎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国际货物运输与保险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B11-303  祝嫦娥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国际商务谈判*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国际金融*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吴昀科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药品临床推广技巧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国际结算*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王玉芬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世界经济概论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高丽娜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国际商务谈判*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国际金融*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吴昀科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药品临床推广技巧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国际结算*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王玉芬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世界经济概论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高丽娜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