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B11-213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B11-213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B11-213  高雅楠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张治国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B4-108  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B4-108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B4-108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B4-108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B4-108  高雅楠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B13-113  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张治国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B4-108  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B4-108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B4-108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B4-108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B4-108  高雅楠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B13-113  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