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B4-104  廖善婷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B4-104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B4-104  唐梦帆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B11-207  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李兆栋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B4-204  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B4-204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B4-204  廖善婷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B4-204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B4-204  唐梦帆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B11-207  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李兆栋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 B4-204  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B4-204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B4-204  廖善婷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B4-204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B4-204  唐梦帆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