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徐爱军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B13-116  申瑜洁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 B13-116  张瑞利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徐爱军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B13-116  申瑜洁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(1学时)  B13-116  张瑞利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吕建黎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申瑜洁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B4-104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7~9(单),10~11周 (2学时)  B4-104  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申瑜洁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B4-104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7~9(单),10~11周 (1学时)  B4-104  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