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申瑜洁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徐爱军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B4-108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(1学时)  B4-108  张瑞利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吕建黎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徐爱军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B4-108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 B4-108  张瑞利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乔学斌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B11-203  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医药国际贸易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乔学斌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B11-203  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(3学时)  B4-108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7~9(单),10~11周 (3学时)  B4-108  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