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公共事业管理(卫生事业管理)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是沁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杜启霞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王高玲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 B13-104  张娇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王高玲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B13-104  张娇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B11-213  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卫生事业管理学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 B11-213  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宋慧勇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