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B11-102  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B11-204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B11-102  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B11-204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