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公共事业管理(卫生管理与沟通)(合作办学)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韩成哲/胡雅婧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B11-313  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B11-313  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闫思盟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B11-204  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B11-204  祝嫦娥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公共卫生和环境卫生的理论与实践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张海波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韩成哲/胡雅婧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