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南方医科大学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南方针推23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蓝星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蓝星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倪光夏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 B5-307  徐文韬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倪光夏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 B5-307  徐文韬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