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南方医科大学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南方中医23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程洁/倪光夏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蓝星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程洁/倪光夏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蓝星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程洁/倪光夏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华永庆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B13-110  应语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B13-110  陈伟伟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B13-110  郭顺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B13-110  陈赟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B13-110  王浩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华永庆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B13-110  应语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B13-110  陈伟伟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B13-110  郭顺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B13-110  陈赟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B13-110  王浩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