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朱如仙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毛雪晨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朱如仙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B5-207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张承坤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B5-207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张承坤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 B8-209  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B8-209  周雅萍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 B8-209  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B8-209  周雅萍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 B8-209  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B8-209  周雅萍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 B8-209  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B8-209  周雅萍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万佼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