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黄秀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崔文亮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张承坤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 B8-209  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B8-209  徐德国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崔文亮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张承坤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 B8-209  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B8-209  徐德国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朱如仙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 B8-207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B8-207  徐德国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朱如仙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(131050—002)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 B8-207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B8-207  徐德国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(130044—003)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桂连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万佼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