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临床244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(2学时)  B4-310  邹飞飞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(089190—004)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陈培英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(2学时)  B4-406  张超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(1学时)  B4-310  邹飞飞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关素华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陈培英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(1学时)  B4-406  张超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儿童保健学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孟霞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实验动物学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(300009—004)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宋宏绣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关素华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儿童保健学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孟霞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张军峰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 B4-403  吴昱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B4-403  魏良敏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 B4-308  顾春艳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医学微生物学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张军峰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 B4-403  吴昱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 B4-403  魏良敏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 B4-308  顾春艳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王建珠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(110149—051)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刘波儿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