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8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(089190—003)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B4-407  魏良敏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陈培英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 B4-305  张超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B4-407  魏良敏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儿童保健学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陈培英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 B4-305  张超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实验动物学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(300009—003)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儿童保健学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 B4-410  邹飞飞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赵玉男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赵玉男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 B4-410  邹飞飞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赵玉男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赵玉男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王宇航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(110149—050)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张艺蕾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