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 B4-301  王鑫烁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B13-204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B4-310  周圆璋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B5-211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 B4-301  王鑫烁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B13-204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B4-310  周圆璋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B5-211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王鑫烁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杜利莉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王鑫烁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