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胡雨峰/朱国华/高娴/苗译亓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胡雨峰/朱国华/高娴/苗译亓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徐思异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徐思异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B6-105  孙瑾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 B6-105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 B6-105  拜争刚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 B7-101  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张伟伟/王鑫烁/董伟/高雅楠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 B5-402  戴建国/王荣根/邵苗苗/白宇/郭园园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B5-402  佟书娟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5~13周 (2学时)  B5-402  张超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B5-402  朱朱/李育/王丽娟/陈静/陈瑞妮/张青玉/杨婧婧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 B4-210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B4-210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 B4-210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B4-210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(2学时)  B4-210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吴意赟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 B4-504  许华宁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 B7-101  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张伟伟/王鑫烁/董伟/高雅楠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 B5-402  戴建国/王荣根/邵苗苗/白宇/郭园园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B5-402  佟书娟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5~13周 (1学时)  B5-402  张超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B5-402  朱朱/李育/王丽娟/陈静/陈瑞妮/张青玉/杨婧婧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 B4-210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B4-210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 B4-210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B4-210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(1学时)  B4-210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吴意赟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 B4-504  许华宁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毒理学基础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 B4-104  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