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吴颖雄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B4-503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B4-503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 B4-503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B4-503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 B4-503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吴颖雄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B4-503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B4-503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 B4-503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B4-503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 B4-503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B6-105  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B6-105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B6-105  拜争刚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吴意赟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B4-408  张玫玫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(2学时)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袁园/胡雨峰/高娴/苗译亓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吴意赟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B4-408  张玫玫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(1学时)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袁园/胡雨峰/高娴/苗译亓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B4-104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