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康复治疗学(老年康复)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康复老年23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王尊/张洪兵/彭娟娟/徐道明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王尊/张洪兵/彭娟娟/徐道明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王尊/张洪兵/彭娟娟/徐道明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王尊/张洪兵/彭娟娟/徐道明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曹震宇/陈明昊/曹雪进/夏雅雯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王尊/张洪兵/彭娟娟/徐道明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曹震宇/陈明昊/曹雪进/夏雅雯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王尊/张洪兵/彭娟娟/徐道明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