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李克卿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孙煜然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李克卿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 B11-209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B11-202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 B11-209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B11-202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