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李克卿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苏玉凤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李克卿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 B11-209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 B11-209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