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王明强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(2学时)  B11-314  谢士钰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乔学斌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 B11-204  彭翔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王明强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(1学时)  B11-314  谢士钰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乔学斌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(1学时)  B11-204  彭翔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邹如铜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文庠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文庠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孙新新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