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7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养老服务管理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养老251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7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(2学时)  B11-314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乔学斌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(2学时)  B13-204  彭翔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白云璐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中国传统养老文化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(400253—002)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王明强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3~7周 (1学时)  B11-314  谢士钰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养老服务管理学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(400259—001)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B13-204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乔学斌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2~16周 (1学时)  B13-204  彭翔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临床医学概论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(030041—001)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刘婕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老年病学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(050527—003)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朱震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概率论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张倩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思想道德与法治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邹苏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(400254—002)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薛翔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文庠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(280123—030)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西操场-考场1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樊静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国家安全教育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(400411—006)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6~8周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王金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(110032—030)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孙新新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