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B5-204  邵文君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2~6,12~16周 (1学时)  B5-204  黄秀全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B5-204  邵文君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2~6,12~16周 (2学时)  B5-204  黄秀全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孙越异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 B11-315  付双乐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郭静/李开平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孙越异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 B11-315  付双乐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郭静/李开平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