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中西临254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李巧凤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王菲菲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宁利敏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李巧凤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王菲菲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李巧凤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宁利敏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宾文婷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宁利敏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宾文婷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宁利敏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