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张箫箫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田吉来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张箫箫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田吉来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张箫箫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王菲菲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宾文婷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田吉来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王菲菲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宾文婷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田吉来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