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10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中西医结合学院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中西医临床医学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中西临251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10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中国古代哲学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徐希进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中外医学史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王菲菲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(023002—001)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任威铭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医古文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(020206—011)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祝昊冉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 B4-408  郑子慧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宾文婷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魏飞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中医文化学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(010205—001)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石慧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郑子慧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(130064—001)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郭军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 B4-408  郑子慧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蒋燕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