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中西医结合学院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中西医临床医学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中西临243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张启春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9~15周 (2学时)  B5-211  高雪姣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B5-211  陈乾乾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毛昕菁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张渤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张启春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9~15周 (1学时)  B5-211  高雪姣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 B5-211  陈乾乾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毛昕菁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张渤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毛昕菁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中西医结合系统科学思路与方法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章轶立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B7-102  程楠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 B7-102  毕婷婷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张启春/高雪姣/陈乾乾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中西医结合系统科学思路与方法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章轶立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 B7-102  程楠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 B7-102  毕婷婷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张启春/高雪姣/陈乾乾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郎君立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李安君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