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中西临22试点班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B11-310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 B11-310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B11-310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B11-310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B11-310  阮秦莉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徐梓凌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B11-310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 B11-310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B11-310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B11-310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B11-310  阮秦莉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顾一煌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 B11-310  王健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(1学时)  B11-310  董学梅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5~6,10周 (1学时)  B11-310  韦琬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B11-310  孙利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顾一煌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 B11-310  王健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 B11-310  董学梅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5~6,10周 (2学时)  B11-310  韦琬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B11-310  孙利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程向荣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B11-310  张鹏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3~5(单),9周 (2学时)  B11-310  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 B11-310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B11-310  顾晓娜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B11-310  刘晓静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B11-310  滕华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B11-310  朱亮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付丽媛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程向荣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B11-310  张鹏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3~5(单),9周 (1学时)  B11-310  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 B11-310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B11-310  顾晓娜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B11-310  刘晓静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B11-310  滕华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B11-310  朱亮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