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B5-102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 B5-102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B5-102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B5-102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B5-102  阮秦莉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徐梓凌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 B11-102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B11-102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B5-102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 B5-102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B5-102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B5-102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B5-102  阮秦莉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 B11-102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B11-102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B4-505  王勇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(2学时)  B4-505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B4-505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董莹莹/胡雨峰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韩暄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B4-505  王勇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(1学时)  B4-505  邵心怡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B4-505  崔国良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董莹莹/胡雨峰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拜争刚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 B8-207  孙瑾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