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中西临222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0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B5-104  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B5-104  李国春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B5-104  张畅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B5-104  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B5-104  阮秦莉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韩暄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 B5-202  邵心怡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B5-202  崔国良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韩暄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 B11-308  邵心怡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 B11-308  崔国良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B5-104  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B5-104  李国春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B5-104  张畅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B5-104  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B5-104  阮秦莉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韩暄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 B5-202  邵心怡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B5-202  崔国良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韩暄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B11-308  邵心怡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B11-308  崔国良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李玉龙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周西彬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朱国华/董莹莹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周西彬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朱国华/董莹莹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拜争刚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(3学时)  B8-207  孙瑾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