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中西医结合学院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中西医临床医学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中西临221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102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中西医结合耳鼻咽喉科学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韩暄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(2学时)  B5-104  邵心怡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 B5-104  崔国良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(2学时)  B5-202  王均琴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 B5-202  李国春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 B5-202  张畅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 B5-202  吴娟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 B5-202  阮秦莉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中西医结合耳鼻咽喉科学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韩暄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(1学时)  B5-104  邵心怡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(1学时)  B5-104  崔国良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张舒晨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(1学时)  B5-202  王均琴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 B5-202  李国春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(1学时)  B5-202  张畅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 B5-202  吴娟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 B5-202  阮秦莉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张舒晨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李玉龙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周西彬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胡雨峰/朱国华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1,6~7周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韩暄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 B4-308  邵心怡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 B4-308  崔国良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王建珠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周西彬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胡雨峰/朱国华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1,6~7周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韩暄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(1学时)  B4-308  邵心怡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(1学时)  B4-308  崔国良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王建珠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拜争刚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2~6周 (3学时)  B8-207  孙瑾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