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民族预科25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B5-309  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B5-309  吴芮姝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B5-309  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(110926—001)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B5-309  吴芮姝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殷博涵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化学（下）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殷博涵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 B5-309  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生物(下）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沈存思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(028002—001)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 B5-309  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诗词鉴赏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闫春燕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 B5-309  吴芮姝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急救知识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张洪兵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110927—001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民族理论与民族政策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