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5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中医256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05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(058993—009)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涂玥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(043369—009)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(022507—005)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徐仁力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朱秋虹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(058993—009)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涂玥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(043369—009)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(022507—005)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徐仁力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朱秋虹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(020416—009)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(020416—009)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李建香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(021509—009)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李建香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(021509—009)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