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童志武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童志武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B13-112  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B13-112  张栎婧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