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4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中医学院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中医252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04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(020706—009)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骆殊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石莹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(020416—005)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张玲玲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(020706—009)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骆殊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石莹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戚端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(058993—005)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刘华东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(020416—005)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张玲玲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戚端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(058993—005)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刘华东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(110048—020)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曾晞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(043369—005)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高雪姣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(021509—005)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徐秀萍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医用物理学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(022507—001)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徐仁力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(110048—020)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曾晞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(043369—005)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高雪姣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(021509—005)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徐秀萍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医用物理学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(022507—001)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徐仁力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(110032—006)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99-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郑晓红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