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2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中医243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2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王旺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医学社会学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杨嘉莹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 B6-105  官锦兴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刘华东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汤琳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7~16周 (1学时)  B4-101  陈园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王旺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医学社会学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杨嘉莹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(1学时)  B6-105  官锦兴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朱婉丽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汤琳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7~16周 (2学时)  B4-101  陈园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寄生虫学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(021804—003)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厉茜茜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(010695—015)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医患沟通学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(120008—009)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马晶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朱婉丽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刘华东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王旺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 B7-201  赵中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 B7-201  郑铮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刘华东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王旺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(110809—008)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王务梅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(1学时)  B7-201  赵中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(1学时)  B7-201  郑铮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医学遗传学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(021317—003)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李永明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(110149—034)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石开斌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张轶瑶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