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医学社会学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 B4-106  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管华全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管华全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朱婉丽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2~8周 (2学时)  B5-109  厉茜茜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汤琳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 B4-106  崔广懿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管华全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B6-101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杨嘉莹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 B6-101  官锦兴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李永明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