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B5-111  厉茜茜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B13-102  王丽娟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沈秋红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B13-102  王丽娟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B6-101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B6-101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