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眼视光学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眼视光23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3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接触镜学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柏玉洁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 B11-207  唐溢文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双眼视与低视力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接触镜学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柏玉洁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B11-207  唐溢文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双眼视与低视力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钱储/瞿丹枫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接触镜学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柏玉洁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 B11-213  唐溢文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眼镜质量与检测管理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武雪娟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屈光手术学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 B13-201  李凯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B13-201  刘彦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眼视光影像学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周欣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 B13-111  李凯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B13-111  张志强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孙化萍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 B13-103  王英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眼镜质量与检测管理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武雪娟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屈光手术学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 B13-201  李凯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B13-201  刘彦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眼视光影像学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周欣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 B13-111  李凯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B13-111  张志强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孙化萍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 B13-103  王英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