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中医学(妇产科学)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中医（妇产）22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汪伯川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任青玲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1~5,9~13周 (2学时)  B13-203  王东红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6~8,13周 (2学时)  B13-203  张承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4~6,8周 (2学时)  B13-115  张琪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7~9(单),10~11周 (2学时)  B13-115  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王东红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6~8,13周 (2学时)  B13-203  张承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任青玲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1~5,9~13周 (1学时)  B13-203  王东红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6~8,13周 (1学时)  B13-203  张承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4~6,8周 (1学时)  B13-115  张琪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7~9(单),10~11周 (1学时)  B13-115  高行素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王东红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6~8,13周 (1学时)  B13-203  张承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汪伯川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王东红/张承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杨夫艳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B11-207  林凯璇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孙斯凡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B11-105  赵菁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B7-102  王沛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产科学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杨夫艳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B11-207  林凯璇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孙斯凡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B11-105  赵菁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B7-102  王沛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名老中医学术思想研究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甘可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叶沃若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 B5-101  朱娟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(3学时)  B5-101  陶静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 B5-101  仲跻巍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 B5-101  周若楠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