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中医学(八年制)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中医八252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张玲玲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徐海女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颜建明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颜建明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张玲玲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徐海女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张浩文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张浩文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沈永健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