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3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第一临床医学院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中医学(八年制)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中医八242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3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(130070—002)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徐建亚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黄仕文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宋天宇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7~16周 (2学时)  B4-303  董伟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(130070—002)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徐建亚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黄仕文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宋天宇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7~16周 (1学时)  B4-303  董伟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(010695—011)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吴颖雄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国际学术交流英语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钱敏娟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黄仕文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戴建国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郝桂荣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1,5~6,10~11周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杨东清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2~4,7~9周 (2学时)  B11-109  花开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(110809—005)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马晶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戴建国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郝桂荣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1,5~6,10~11周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杨东清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2~4,7~9周 (1学时)  B11-109  花开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医学遗传学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(021317—007)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吴海涛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医患沟通学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(120008—014)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马晶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周虎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石开斌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